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A6BCD" w14:textId="77777777" w:rsidR="004A7CF0" w:rsidRDefault="004A7CF0" w:rsidP="00235A61">
      <w:pPr>
        <w:spacing w:line="560" w:lineRule="exact"/>
        <w:jc w:val="center"/>
        <w:rPr>
          <w:rFonts w:ascii="方正小标宋_GBK" w:eastAsia="方正小标宋_GBK"/>
          <w:spacing w:val="20"/>
          <w:sz w:val="52"/>
          <w:szCs w:val="52"/>
        </w:rPr>
      </w:pPr>
    </w:p>
    <w:p w14:paraId="5DA67103" w14:textId="77777777" w:rsidR="004A7CF0" w:rsidRDefault="004A7CF0" w:rsidP="00235A61">
      <w:pPr>
        <w:spacing w:line="560" w:lineRule="exact"/>
        <w:jc w:val="center"/>
        <w:rPr>
          <w:rFonts w:ascii="方正小标宋_GBK" w:eastAsia="方正小标宋_GBK"/>
          <w:spacing w:val="20"/>
          <w:sz w:val="52"/>
          <w:szCs w:val="52"/>
        </w:rPr>
      </w:pPr>
    </w:p>
    <w:p w14:paraId="3DC8B95F" w14:textId="75795E44" w:rsidR="00235A61" w:rsidRPr="007767C7" w:rsidRDefault="00332B28" w:rsidP="00235A61">
      <w:pPr>
        <w:spacing w:line="560" w:lineRule="exact"/>
        <w:jc w:val="center"/>
        <w:rPr>
          <w:rFonts w:ascii="方正小标宋_GBK" w:eastAsia="方正小标宋_GBK"/>
          <w:spacing w:val="20"/>
          <w:sz w:val="52"/>
          <w:szCs w:val="52"/>
        </w:rPr>
      </w:pPr>
      <w:r>
        <w:rPr>
          <w:rFonts w:ascii="方正小标宋_GBK" w:eastAsia="方正小标宋_GBK" w:hint="eastAsia"/>
          <w:spacing w:val="20"/>
          <w:sz w:val="52"/>
          <w:szCs w:val="52"/>
        </w:rPr>
        <w:t>桐城师范高等专科学校</w:t>
      </w:r>
      <w:r w:rsidR="00235A61" w:rsidRPr="007767C7">
        <w:rPr>
          <w:rFonts w:ascii="方正小标宋_GBK" w:eastAsia="方正小标宋_GBK" w:hint="eastAsia"/>
          <w:spacing w:val="20"/>
          <w:sz w:val="52"/>
          <w:szCs w:val="52"/>
        </w:rPr>
        <w:t>教师教学创新团队</w:t>
      </w:r>
    </w:p>
    <w:p w14:paraId="587C4C06" w14:textId="77777777" w:rsidR="00235A61" w:rsidRPr="00332B28" w:rsidRDefault="00235A61" w:rsidP="00235A61">
      <w:pPr>
        <w:spacing w:line="560" w:lineRule="exact"/>
        <w:jc w:val="center"/>
        <w:rPr>
          <w:rFonts w:ascii="方正小标宋_GBK" w:eastAsia="方正小标宋_GBK"/>
          <w:sz w:val="52"/>
          <w:szCs w:val="52"/>
        </w:rPr>
      </w:pPr>
    </w:p>
    <w:p w14:paraId="337D6C34" w14:textId="77777777" w:rsidR="00235A61" w:rsidRPr="007767C7" w:rsidRDefault="00235A61" w:rsidP="00235A61">
      <w:pPr>
        <w:spacing w:beforeLines="100" w:before="312" w:afterLines="50" w:after="156" w:line="560" w:lineRule="exact"/>
        <w:jc w:val="center"/>
        <w:rPr>
          <w:rFonts w:ascii="方正小标宋_GBK" w:eastAsia="方正小标宋_GBK"/>
          <w:sz w:val="52"/>
          <w:szCs w:val="52"/>
        </w:rPr>
      </w:pPr>
      <w:r w:rsidRPr="007767C7">
        <w:rPr>
          <w:rFonts w:ascii="方正小标宋_GBK" w:eastAsia="方正小标宋_GBK" w:hint="eastAsia"/>
          <w:sz w:val="52"/>
          <w:szCs w:val="52"/>
        </w:rPr>
        <w:t>申  报  书</w:t>
      </w:r>
    </w:p>
    <w:p w14:paraId="6DACE18D" w14:textId="77777777" w:rsidR="00235A61" w:rsidRDefault="00235A61" w:rsidP="00235A6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14:paraId="1C55D62F" w14:textId="77777777" w:rsidR="00235A61" w:rsidRDefault="00235A61" w:rsidP="00235A6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14:paraId="24069B93" w14:textId="77777777" w:rsidR="00235A61" w:rsidRDefault="00235A61" w:rsidP="00235A6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14:paraId="2C8B095B" w14:textId="77777777" w:rsidR="00235A61" w:rsidRDefault="00235A61" w:rsidP="00235A61">
      <w:pPr>
        <w:spacing w:before="48" w:after="48"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申报单位：</w:t>
      </w:r>
      <w:r>
        <w:rPr>
          <w:sz w:val="32"/>
          <w:szCs w:val="32"/>
          <w:u w:val="single"/>
        </w:rPr>
        <w:t xml:space="preserve">                               </w:t>
      </w:r>
    </w:p>
    <w:p w14:paraId="6CF2AF50" w14:textId="6EBC7190" w:rsidR="00235A61" w:rsidRDefault="00E522B1" w:rsidP="00235A61">
      <w:pPr>
        <w:spacing w:before="48" w:after="48"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团队名称</w:t>
      </w:r>
      <w:r w:rsidR="00235A61">
        <w:rPr>
          <w:sz w:val="32"/>
          <w:szCs w:val="32"/>
        </w:rPr>
        <w:t>：</w:t>
      </w:r>
      <w:r w:rsidR="00235A61">
        <w:rPr>
          <w:sz w:val="32"/>
          <w:szCs w:val="32"/>
          <w:u w:val="single"/>
        </w:rPr>
        <w:t xml:space="preserve">                               </w:t>
      </w:r>
    </w:p>
    <w:p w14:paraId="353C864D" w14:textId="77777777" w:rsidR="00235A61" w:rsidRDefault="00235A61" w:rsidP="00235A61">
      <w:pPr>
        <w:spacing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负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责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人：</w:t>
      </w:r>
      <w:r>
        <w:rPr>
          <w:sz w:val="32"/>
          <w:szCs w:val="32"/>
          <w:u w:val="single"/>
        </w:rPr>
        <w:t xml:space="preserve">                               </w:t>
      </w:r>
    </w:p>
    <w:p w14:paraId="3F38E54B" w14:textId="77777777" w:rsidR="00235A61" w:rsidRDefault="00235A61" w:rsidP="00235A61">
      <w:pPr>
        <w:spacing w:line="520" w:lineRule="exact"/>
        <w:jc w:val="center"/>
        <w:rPr>
          <w:sz w:val="36"/>
          <w:szCs w:val="36"/>
        </w:rPr>
      </w:pPr>
    </w:p>
    <w:p w14:paraId="04C13D99" w14:textId="77777777" w:rsidR="00235A61" w:rsidRDefault="00235A61" w:rsidP="00235A61">
      <w:pPr>
        <w:spacing w:line="520" w:lineRule="exact"/>
        <w:jc w:val="center"/>
        <w:rPr>
          <w:sz w:val="36"/>
          <w:szCs w:val="36"/>
        </w:rPr>
      </w:pPr>
    </w:p>
    <w:p w14:paraId="3B6910E6" w14:textId="77777777" w:rsidR="00332B28" w:rsidRDefault="00332B28" w:rsidP="0076252F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</w:p>
    <w:p w14:paraId="2BB67B75" w14:textId="65C7C1F7" w:rsidR="00235A61" w:rsidRDefault="0076252F" w:rsidP="0076252F">
      <w:pPr>
        <w:spacing w:line="288" w:lineRule="auto"/>
        <w:jc w:val="center"/>
        <w:rPr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2021年</w:t>
      </w:r>
      <w:r w:rsidR="00332B28">
        <w:rPr>
          <w:rFonts w:ascii="黑体" w:eastAsia="黑体" w:hAnsi="黑体" w:hint="eastAsia"/>
          <w:color w:val="000000"/>
          <w:sz w:val="32"/>
          <w:szCs w:val="32"/>
        </w:rPr>
        <w:t>12</w:t>
      </w:r>
      <w:r>
        <w:rPr>
          <w:rFonts w:ascii="黑体" w:eastAsia="黑体" w:hAnsi="黑体" w:hint="eastAsia"/>
          <w:color w:val="000000"/>
          <w:sz w:val="32"/>
          <w:szCs w:val="32"/>
        </w:rPr>
        <w:t>月</w:t>
      </w:r>
    </w:p>
    <w:p w14:paraId="2A1F1478" w14:textId="77777777" w:rsidR="00332B28" w:rsidRDefault="00332B28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05610A00" w14:textId="77777777" w:rsidR="00332B28" w:rsidRDefault="00332B28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7AFCE12D" w14:textId="77777777" w:rsidR="00332B28" w:rsidRDefault="00332B28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1BCACCA4" w14:textId="77777777" w:rsidR="00235A61" w:rsidRDefault="00235A61" w:rsidP="00332B28">
      <w:pPr>
        <w:ind w:left="420"/>
        <w:rPr>
          <w:rFonts w:ascii="Calibri" w:hAnsi="Calibri"/>
        </w:rPr>
        <w:sectPr w:rsidR="00235A61">
          <w:footerReference w:type="even" r:id="rId8"/>
          <w:footerReference w:type="default" r:id="rId9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10"/>
        <w:gridCol w:w="1510"/>
        <w:gridCol w:w="1511"/>
        <w:gridCol w:w="1488"/>
        <w:gridCol w:w="2423"/>
        <w:gridCol w:w="2539"/>
        <w:gridCol w:w="2765"/>
      </w:tblGrid>
      <w:tr w:rsidR="00235A61" w14:paraId="42F933B8" w14:textId="77777777" w:rsidTr="0061357B">
        <w:trPr>
          <w:trHeight w:val="522"/>
          <w:jc w:val="center"/>
        </w:trPr>
        <w:tc>
          <w:tcPr>
            <w:tcW w:w="13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7DBA" w14:textId="55D3CD96" w:rsidR="00235A61" w:rsidRDefault="00332B28" w:rsidP="0061357B"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lastRenderedPageBreak/>
              <w:t>一、</w:t>
            </w:r>
            <w:r w:rsidR="00235A61">
              <w:rPr>
                <w:rFonts w:eastAsia="仿宋_GB2312"/>
                <w:b/>
                <w:sz w:val="24"/>
                <w:szCs w:val="24"/>
              </w:rPr>
              <w:t>项目团队</w:t>
            </w:r>
            <w:r w:rsidR="00235A61">
              <w:rPr>
                <w:rFonts w:eastAsia="仿宋_GB2312" w:hint="eastAsia"/>
                <w:b/>
                <w:sz w:val="24"/>
                <w:szCs w:val="24"/>
              </w:rPr>
              <w:t>骨干成员</w:t>
            </w:r>
          </w:p>
        </w:tc>
      </w:tr>
      <w:tr w:rsidR="00235A61" w14:paraId="53CAFBEA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E9F1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A310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  <w:r>
              <w:rPr>
                <w:rFonts w:eastAsia="仿宋_GB2312"/>
                <w:sz w:val="24"/>
                <w:szCs w:val="24"/>
              </w:rPr>
              <w:t>/</w:t>
            </w: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4E7E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</w:rPr>
              <w:t>专业</w:t>
            </w:r>
            <w:r>
              <w:rPr>
                <w:rFonts w:eastAsia="仿宋_GB2312"/>
                <w:sz w:val="24"/>
              </w:rPr>
              <w:t>/</w:t>
            </w:r>
            <w:r>
              <w:rPr>
                <w:rFonts w:eastAsia="仿宋_GB2312"/>
                <w:sz w:val="24"/>
              </w:rPr>
              <w:t>学科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FBA8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专职教师或</w:t>
            </w:r>
          </w:p>
          <w:p w14:paraId="33EA4B9A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企业导师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182E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工作</w:t>
            </w:r>
            <w:r>
              <w:rPr>
                <w:rFonts w:eastAsia="仿宋_GB2312" w:hint="eastAsia"/>
                <w:sz w:val="24"/>
                <w:szCs w:val="24"/>
              </w:rPr>
              <w:t>部门（单位）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7041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教学领域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5BC1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团队分工（课程模块）</w:t>
            </w:r>
          </w:p>
        </w:tc>
      </w:tr>
      <w:tr w:rsidR="00235A61" w14:paraId="20DF05AC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2324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DB79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57B3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1DFC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099D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A74D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F197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6028F8DE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6CD4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D695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C9B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7E0D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E51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2488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5FF4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38A02BD5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45B3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0D5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5D3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8D33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DDA8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40E2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098C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0CDC73FC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5A66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FAF5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653E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C600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DCF9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F04F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D4D9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0E26D4BF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3449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8EAB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E7CD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75BF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E4CC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9BB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89B0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0CD49C0B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5286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80F6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27E3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FF60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E824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A291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753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69F8AAD7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1103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70B8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10B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1E30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12AD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50D7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5A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62782509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EF72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AD1F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6DC2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69BE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5B1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CEB5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D390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38FBB3C2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AF80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8430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F23C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EEF8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6DA4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2CB5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E69B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01B81AAA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DF3D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DEC2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89C6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4DD7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13F0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A811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71C3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671AD4C9" w14:textId="77777777" w:rsidTr="0061357B">
        <w:trPr>
          <w:trHeight w:val="522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908D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……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2BD2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E36B" w14:textId="77777777" w:rsidR="00235A61" w:rsidRDefault="00235A61" w:rsidP="0061357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4855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8ACB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6424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889D" w14:textId="77777777" w:rsidR="00235A61" w:rsidRDefault="00235A61" w:rsidP="0061357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</w:tbl>
    <w:p w14:paraId="0B62167D" w14:textId="77777777" w:rsidR="00235A61" w:rsidRDefault="00235A61" w:rsidP="00235A61">
      <w:pPr>
        <w:spacing w:before="48" w:after="48" w:line="360" w:lineRule="auto"/>
        <w:rPr>
          <w:rFonts w:eastAsia="黑体"/>
          <w:sz w:val="28"/>
          <w:szCs w:val="28"/>
        </w:rPr>
        <w:sectPr w:rsidR="00235A61">
          <w:headerReference w:type="default" r:id="rId10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4D05695D" w14:textId="77777777" w:rsidR="00235A61" w:rsidRDefault="00235A61" w:rsidP="00235A61">
      <w:pPr>
        <w:spacing w:before="48" w:after="48"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二、</w:t>
      </w:r>
      <w:r>
        <w:rPr>
          <w:rFonts w:eastAsia="黑体" w:hint="eastAsia"/>
          <w:sz w:val="28"/>
          <w:szCs w:val="28"/>
        </w:rPr>
        <w:t>团队</w:t>
      </w:r>
      <w:r>
        <w:rPr>
          <w:rFonts w:eastAsia="黑体"/>
          <w:sz w:val="28"/>
          <w:szCs w:val="28"/>
        </w:rPr>
        <w:t>建设方案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7796"/>
      </w:tblGrid>
      <w:tr w:rsidR="00235A61" w14:paraId="01DC2E8F" w14:textId="77777777" w:rsidTr="0061357B">
        <w:trPr>
          <w:trHeight w:val="217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7F837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团队</w:t>
            </w:r>
            <w:r>
              <w:rPr>
                <w:rFonts w:eastAsia="仿宋_GB2312"/>
                <w:b/>
                <w:sz w:val="24"/>
                <w:szCs w:val="24"/>
              </w:rPr>
              <w:t>建设</w:t>
            </w:r>
            <w:r>
              <w:rPr>
                <w:rFonts w:eastAsia="仿宋_GB2312" w:hint="eastAsia"/>
                <w:b/>
                <w:sz w:val="24"/>
                <w:szCs w:val="24"/>
              </w:rPr>
              <w:t>规划</w:t>
            </w:r>
            <w:r>
              <w:rPr>
                <w:rFonts w:eastAsia="仿宋_GB2312"/>
                <w:b/>
                <w:sz w:val="24"/>
                <w:szCs w:val="24"/>
              </w:rPr>
              <w:t>目标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EA313E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具体阐述</w:t>
            </w:r>
            <w:r>
              <w:rPr>
                <w:rFonts w:eastAsia="仿宋_GB2312" w:hint="eastAsia"/>
                <w:sz w:val="24"/>
                <w:szCs w:val="24"/>
              </w:rPr>
              <w:t>教学创新团队</w:t>
            </w:r>
            <w:r>
              <w:rPr>
                <w:rFonts w:eastAsia="仿宋_GB2312"/>
                <w:sz w:val="24"/>
                <w:szCs w:val="24"/>
              </w:rPr>
              <w:t>建设</w:t>
            </w:r>
            <w:r>
              <w:rPr>
                <w:rFonts w:eastAsia="仿宋_GB2312" w:hint="eastAsia"/>
                <w:sz w:val="24"/>
                <w:szCs w:val="24"/>
              </w:rPr>
              <w:t>规划和</w:t>
            </w:r>
            <w:r>
              <w:rPr>
                <w:rFonts w:eastAsia="仿宋_GB2312"/>
                <w:sz w:val="24"/>
                <w:szCs w:val="24"/>
              </w:rPr>
              <w:t>目标定位。（不超过</w:t>
            </w:r>
            <w:r>
              <w:rPr>
                <w:rFonts w:eastAsia="仿宋_GB2312"/>
                <w:sz w:val="24"/>
                <w:szCs w:val="24"/>
              </w:rPr>
              <w:t>200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  <w:p w14:paraId="5C6FFA81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  <w:p w14:paraId="4EE9FEAE" w14:textId="77777777" w:rsidR="00235A61" w:rsidRDefault="00235A61" w:rsidP="0061357B">
            <w:pPr>
              <w:tabs>
                <w:tab w:val="left" w:pos="660"/>
              </w:tabs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ab/>
            </w:r>
          </w:p>
        </w:tc>
      </w:tr>
      <w:tr w:rsidR="00235A61" w14:paraId="5130ADB1" w14:textId="77777777" w:rsidTr="0061357B">
        <w:trPr>
          <w:trHeight w:val="217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2D327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团队师德师风情况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9B69A4" w14:textId="77777777" w:rsidR="00235A61" w:rsidRDefault="00235A61" w:rsidP="0061357B">
            <w:pPr>
              <w:tabs>
                <w:tab w:val="left" w:pos="660"/>
              </w:tabs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说明团队教师师德师</w:t>
            </w:r>
            <w:proofErr w:type="gramStart"/>
            <w:r>
              <w:rPr>
                <w:rFonts w:eastAsia="仿宋_GB2312" w:hint="eastAsia"/>
                <w:sz w:val="24"/>
                <w:szCs w:val="24"/>
              </w:rPr>
              <w:t>风总体</w:t>
            </w:r>
            <w:proofErr w:type="gramEnd"/>
            <w:r>
              <w:rPr>
                <w:rFonts w:eastAsia="仿宋_GB2312" w:hint="eastAsia"/>
                <w:sz w:val="24"/>
                <w:szCs w:val="24"/>
              </w:rPr>
              <w:t>情况，特别是专业带头人师德表现。</w:t>
            </w:r>
            <w:r>
              <w:rPr>
                <w:rFonts w:eastAsia="仿宋_GB2312"/>
                <w:sz w:val="24"/>
                <w:szCs w:val="24"/>
              </w:rPr>
              <w:t>（不超过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</w:tc>
      </w:tr>
      <w:tr w:rsidR="00235A61" w14:paraId="6B771F5E" w14:textId="77777777" w:rsidTr="0061357B">
        <w:trPr>
          <w:trHeight w:val="217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43578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专业建设及优势特色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041217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具体阐述本专业建设情况及优势特色。</w:t>
            </w:r>
            <w:r>
              <w:rPr>
                <w:rFonts w:eastAsia="仿宋_GB2312"/>
                <w:sz w:val="24"/>
                <w:szCs w:val="24"/>
              </w:rPr>
              <w:t>（不超过</w:t>
            </w:r>
            <w:r>
              <w:rPr>
                <w:rFonts w:eastAsia="仿宋_GB2312"/>
                <w:sz w:val="24"/>
                <w:szCs w:val="24"/>
              </w:rPr>
              <w:t>300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  <w:p w14:paraId="4136B97F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5974631D" w14:textId="77777777" w:rsidTr="0061357B">
        <w:trPr>
          <w:trHeight w:val="26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B3802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校企合作基础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07D11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说明校企合作</w:t>
            </w:r>
            <w:r>
              <w:rPr>
                <w:rFonts w:eastAsia="仿宋_GB2312"/>
                <w:sz w:val="24"/>
                <w:szCs w:val="24"/>
              </w:rPr>
              <w:t>经验</w:t>
            </w:r>
            <w:r>
              <w:rPr>
                <w:rFonts w:eastAsia="仿宋_GB2312" w:hint="eastAsia"/>
                <w:sz w:val="24"/>
                <w:szCs w:val="24"/>
              </w:rPr>
              <w:t>及工作基础，行业企业参与情况</w:t>
            </w:r>
            <w:r>
              <w:rPr>
                <w:rFonts w:eastAsia="仿宋_GB2312"/>
                <w:sz w:val="24"/>
                <w:szCs w:val="24"/>
              </w:rPr>
              <w:t>。（不超过</w:t>
            </w:r>
            <w:r>
              <w:rPr>
                <w:rFonts w:eastAsia="仿宋_GB2312"/>
                <w:sz w:val="24"/>
                <w:szCs w:val="24"/>
              </w:rPr>
              <w:t>300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  <w:p w14:paraId="12EAD4F0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  <w:p w14:paraId="55F7B3E8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  <w:p w14:paraId="1ABDB861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  <w:p w14:paraId="7B5726B2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09789572" w14:textId="77777777" w:rsidTr="0061357B">
        <w:trPr>
          <w:trHeight w:val="26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B3177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技术技能创新情况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58B95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说明本专业技术技能创新及研发成果情况</w:t>
            </w:r>
            <w:r>
              <w:rPr>
                <w:rFonts w:eastAsia="仿宋_GB2312"/>
                <w:sz w:val="24"/>
                <w:szCs w:val="24"/>
              </w:rPr>
              <w:t>。（不超过</w:t>
            </w:r>
            <w:r>
              <w:rPr>
                <w:rFonts w:eastAsia="仿宋_GB2312"/>
                <w:sz w:val="24"/>
                <w:szCs w:val="24"/>
              </w:rPr>
              <w:t>300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</w:tc>
      </w:tr>
      <w:tr w:rsidR="00235A61" w14:paraId="232C0340" w14:textId="77777777" w:rsidTr="0061357B">
        <w:trPr>
          <w:trHeight w:val="26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E05F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lastRenderedPageBreak/>
              <w:t>实习实</w:t>
            </w:r>
            <w:proofErr w:type="gramStart"/>
            <w:r>
              <w:rPr>
                <w:rFonts w:eastAsia="仿宋_GB2312" w:hint="eastAsia"/>
                <w:b/>
                <w:sz w:val="24"/>
                <w:szCs w:val="24"/>
              </w:rPr>
              <w:t>训设施</w:t>
            </w:r>
            <w:proofErr w:type="gramEnd"/>
            <w:r>
              <w:rPr>
                <w:rFonts w:eastAsia="仿宋_GB2312" w:hint="eastAsia"/>
                <w:b/>
                <w:sz w:val="24"/>
                <w:szCs w:val="24"/>
              </w:rPr>
              <w:t>设备情况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191EC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具体说明</w:t>
            </w:r>
            <w:r>
              <w:rPr>
                <w:rFonts w:eastAsia="仿宋_GB2312" w:hint="eastAsia"/>
                <w:sz w:val="24"/>
                <w:szCs w:val="24"/>
              </w:rPr>
              <w:t>本专业设施设备条件情况</w:t>
            </w:r>
            <w:r>
              <w:rPr>
                <w:rFonts w:eastAsia="仿宋_GB2312"/>
                <w:sz w:val="24"/>
                <w:szCs w:val="24"/>
              </w:rPr>
              <w:t>。（不超过</w:t>
            </w:r>
            <w:r>
              <w:rPr>
                <w:rFonts w:eastAsia="仿宋_GB2312"/>
                <w:sz w:val="24"/>
                <w:szCs w:val="24"/>
              </w:rPr>
              <w:t>300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  <w:p w14:paraId="7177FCD9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4F7A5A5A" w14:textId="77777777" w:rsidTr="0061357B">
        <w:trPr>
          <w:trHeight w:val="505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56FCF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团队教师分工方案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1F55EE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</w:t>
            </w:r>
            <w:r>
              <w:rPr>
                <w:rFonts w:eastAsia="仿宋_GB2312" w:hint="eastAsia"/>
                <w:sz w:val="24"/>
                <w:szCs w:val="24"/>
              </w:rPr>
              <w:t>团队中各位</w:t>
            </w:r>
            <w:r>
              <w:rPr>
                <w:rFonts w:eastAsia="仿宋_GB2312"/>
                <w:sz w:val="24"/>
                <w:szCs w:val="24"/>
              </w:rPr>
              <w:t>教师</w:t>
            </w:r>
            <w:r>
              <w:rPr>
                <w:rFonts w:eastAsia="仿宋_GB2312" w:hint="eastAsia"/>
                <w:sz w:val="24"/>
                <w:szCs w:val="24"/>
              </w:rPr>
              <w:t>的具体分工，就如何团队协作、分工负责做详细说明</w:t>
            </w:r>
            <w:r>
              <w:rPr>
                <w:rFonts w:eastAsia="仿宋_GB2312"/>
                <w:sz w:val="24"/>
                <w:szCs w:val="24"/>
              </w:rPr>
              <w:t>。（不超过</w:t>
            </w:r>
            <w:r>
              <w:rPr>
                <w:rFonts w:eastAsia="仿宋_GB2312"/>
                <w:sz w:val="24"/>
                <w:szCs w:val="24"/>
              </w:rPr>
              <w:t>1000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  <w:p w14:paraId="79305D5B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068C9536" w14:textId="77777777" w:rsidTr="0061357B">
        <w:trPr>
          <w:trHeight w:val="22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916EC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课程体系及教学</w:t>
            </w:r>
            <w:r>
              <w:rPr>
                <w:rFonts w:eastAsia="仿宋_GB2312"/>
                <w:b/>
                <w:sz w:val="24"/>
                <w:szCs w:val="24"/>
              </w:rPr>
              <w:t>资源</w:t>
            </w:r>
            <w:r>
              <w:rPr>
                <w:rFonts w:eastAsia="仿宋_GB2312" w:hint="eastAsia"/>
                <w:b/>
                <w:sz w:val="24"/>
                <w:szCs w:val="24"/>
              </w:rPr>
              <w:t>建设情况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1289C" w14:textId="77777777" w:rsidR="00235A61" w:rsidRDefault="00235A61" w:rsidP="0061357B">
            <w:pPr>
              <w:pStyle w:val="10"/>
              <w:spacing w:before="20" w:after="20"/>
              <w:ind w:firstLineChars="0" w:firstLine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简要说明</w:t>
            </w:r>
            <w:r>
              <w:rPr>
                <w:rFonts w:eastAsia="仿宋_GB2312" w:hint="eastAsia"/>
                <w:sz w:val="24"/>
              </w:rPr>
              <w:t>专业的课程体系及开发</w:t>
            </w:r>
            <w:r>
              <w:rPr>
                <w:rFonts w:eastAsia="仿宋_GB2312"/>
                <w:sz w:val="24"/>
              </w:rPr>
              <w:t>使用的培训资源。（不超过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eastAsia="仿宋_GB2312"/>
                <w:sz w:val="24"/>
              </w:rPr>
              <w:t>字）</w:t>
            </w:r>
          </w:p>
          <w:p w14:paraId="531FD072" w14:textId="77777777" w:rsidR="00235A61" w:rsidRDefault="00235A61" w:rsidP="0061357B">
            <w:pPr>
              <w:pStyle w:val="10"/>
              <w:spacing w:before="20" w:after="20"/>
              <w:ind w:firstLineChars="0" w:firstLine="0"/>
              <w:jc w:val="left"/>
              <w:rPr>
                <w:rFonts w:eastAsia="仿宋_GB2312"/>
                <w:sz w:val="24"/>
              </w:rPr>
            </w:pPr>
          </w:p>
        </w:tc>
      </w:tr>
      <w:tr w:rsidR="00235A61" w14:paraId="771A13C4" w14:textId="77777777" w:rsidTr="0061357B">
        <w:trPr>
          <w:trHeight w:val="254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EC64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考核</w:t>
            </w:r>
            <w:r>
              <w:rPr>
                <w:rFonts w:eastAsia="仿宋_GB2312" w:hint="eastAsia"/>
                <w:b/>
                <w:sz w:val="24"/>
                <w:szCs w:val="24"/>
              </w:rPr>
              <w:t>评价方案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2DA5E0" w14:textId="77777777" w:rsidR="00235A61" w:rsidRDefault="00235A61" w:rsidP="0061357B">
            <w:pPr>
              <w:pStyle w:val="10"/>
              <w:spacing w:before="20" w:after="20"/>
              <w:ind w:firstLineChars="0" w:firstLine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着重阐释的考核要求，包括预期目标、考核方式等具体内容。（不超过</w:t>
            </w:r>
            <w:r>
              <w:rPr>
                <w:rFonts w:eastAsia="仿宋_GB2312"/>
                <w:sz w:val="24"/>
              </w:rPr>
              <w:t>400</w:t>
            </w:r>
            <w:r>
              <w:rPr>
                <w:rFonts w:eastAsia="仿宋_GB2312"/>
                <w:sz w:val="24"/>
              </w:rPr>
              <w:t>字）</w:t>
            </w:r>
          </w:p>
          <w:p w14:paraId="6F414B47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  <w:p w14:paraId="36F1D8E1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14EFEA7E" w14:textId="77777777" w:rsidTr="0061357B">
        <w:trPr>
          <w:trHeight w:val="22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532D9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lastRenderedPageBreak/>
              <w:t>应用成果交流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C975C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请说明推动教师</w:t>
            </w:r>
            <w:r>
              <w:rPr>
                <w:rFonts w:eastAsia="仿宋_GB2312" w:hint="eastAsia"/>
                <w:sz w:val="24"/>
                <w:szCs w:val="24"/>
              </w:rPr>
              <w:t>教学创新团队建设</w:t>
            </w:r>
            <w:r>
              <w:rPr>
                <w:rFonts w:eastAsia="仿宋_GB2312"/>
                <w:sz w:val="24"/>
                <w:szCs w:val="24"/>
              </w:rPr>
              <w:t>成果交流展示的安排。（不超过</w:t>
            </w:r>
            <w:r>
              <w:rPr>
                <w:rFonts w:eastAsia="仿宋_GB2312"/>
                <w:sz w:val="24"/>
                <w:szCs w:val="24"/>
              </w:rPr>
              <w:t>300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  <w:p w14:paraId="16B766D0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235A61" w14:paraId="172805E7" w14:textId="77777777" w:rsidTr="0061357B">
        <w:trPr>
          <w:trHeight w:val="365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3AEB3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支持条件与</w:t>
            </w:r>
            <w:r>
              <w:rPr>
                <w:rFonts w:eastAsia="仿宋_GB2312"/>
                <w:b/>
                <w:sz w:val="24"/>
                <w:szCs w:val="24"/>
              </w:rPr>
              <w:t>组织保障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1FB71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请说明结合项目实施整合资源加强团队建设的措施，以及组织管理等方面能提供的支持条件与保障。（不超过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  <w:szCs w:val="24"/>
              </w:rPr>
              <w:t>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</w:tc>
      </w:tr>
      <w:tr w:rsidR="00235A61" w14:paraId="6D49C8F8" w14:textId="77777777" w:rsidTr="0061357B">
        <w:trPr>
          <w:trHeight w:val="239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73F50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其他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C4DC71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请说明上述</w:t>
            </w:r>
            <w:proofErr w:type="gramStart"/>
            <w:r>
              <w:rPr>
                <w:rFonts w:eastAsia="仿宋_GB2312"/>
                <w:sz w:val="24"/>
                <w:szCs w:val="24"/>
              </w:rPr>
              <w:t>各项未</w:t>
            </w:r>
            <w:proofErr w:type="gramEnd"/>
            <w:r>
              <w:rPr>
                <w:rFonts w:eastAsia="仿宋_GB2312"/>
                <w:sz w:val="24"/>
                <w:szCs w:val="24"/>
              </w:rPr>
              <w:t>涉及但需要特别指明的内容。（不超过</w:t>
            </w:r>
            <w:r>
              <w:rPr>
                <w:rFonts w:eastAsia="仿宋_GB2312"/>
                <w:sz w:val="24"/>
                <w:szCs w:val="24"/>
              </w:rPr>
              <w:t>300</w:t>
            </w:r>
            <w:r>
              <w:rPr>
                <w:rFonts w:eastAsia="仿宋_GB2312"/>
                <w:sz w:val="24"/>
                <w:szCs w:val="24"/>
              </w:rPr>
              <w:t>字）</w:t>
            </w:r>
          </w:p>
        </w:tc>
      </w:tr>
    </w:tbl>
    <w:p w14:paraId="42AFBDEA" w14:textId="77777777" w:rsidR="00235A61" w:rsidRDefault="00235A61" w:rsidP="00235A61">
      <w:pPr>
        <w:spacing w:before="48" w:after="48" w:line="360" w:lineRule="auto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※</w:t>
      </w:r>
      <w:r>
        <w:rPr>
          <w:rFonts w:eastAsia="仿宋_GB2312" w:hint="eastAsia"/>
          <w:sz w:val="24"/>
          <w:szCs w:val="24"/>
        </w:rPr>
        <w:t xml:space="preserve"> </w:t>
      </w:r>
      <w:r>
        <w:rPr>
          <w:rFonts w:eastAsia="仿宋_GB2312" w:hint="eastAsia"/>
          <w:sz w:val="24"/>
          <w:szCs w:val="24"/>
        </w:rPr>
        <w:t>各项内容如有需要可再附纸。</w:t>
      </w:r>
    </w:p>
    <w:p w14:paraId="3FE8DB61" w14:textId="77777777" w:rsidR="00E522B1" w:rsidRDefault="00E522B1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684E415A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1D2E1721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0C3A0304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28926282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12D9D598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49E3DCD1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459B2B65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6CDCA9FD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6872491E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036BE7A2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5DA1DC42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258BC8D6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7EA4930E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0AAA6DB6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473F88B4" w14:textId="77777777" w:rsid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</w:p>
    <w:p w14:paraId="51AE0B41" w14:textId="10C4C88B" w:rsidR="00E522B1" w:rsidRPr="00E522B1" w:rsidRDefault="00E522B1" w:rsidP="00E522B1">
      <w:pPr>
        <w:rPr>
          <w:rFonts w:ascii="Arial" w:eastAsia="宋体" w:hAnsi="Arial" w:cs="Times New Roman"/>
          <w:b/>
          <w:bCs/>
          <w:sz w:val="24"/>
          <w:szCs w:val="32"/>
        </w:rPr>
      </w:pPr>
      <w:r>
        <w:rPr>
          <w:rFonts w:ascii="Arial" w:eastAsia="宋体" w:hAnsi="Arial" w:cs="Times New Roman" w:hint="eastAsia"/>
          <w:b/>
          <w:bCs/>
          <w:sz w:val="24"/>
          <w:szCs w:val="32"/>
        </w:rPr>
        <w:t>三、项目经费预算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E522B1" w:rsidRPr="00E522B1" w14:paraId="6FF14AA2" w14:textId="77777777" w:rsidTr="00464289">
        <w:trPr>
          <w:trHeight w:val="7388"/>
        </w:trPr>
        <w:tc>
          <w:tcPr>
            <w:tcW w:w="9828" w:type="dxa"/>
          </w:tcPr>
          <w:p w14:paraId="1CF2AD88" w14:textId="77777777" w:rsidR="00E522B1" w:rsidRPr="00E522B1" w:rsidRDefault="00E522B1" w:rsidP="00E522B1">
            <w:pPr>
              <w:rPr>
                <w:rFonts w:ascii="楷体" w:eastAsia="楷体" w:hAnsi="楷体" w:cs="楷体"/>
                <w:sz w:val="28"/>
                <w:szCs w:val="28"/>
              </w:rPr>
            </w:pPr>
            <w:r w:rsidRPr="00E522B1">
              <w:rPr>
                <w:rFonts w:ascii="楷体" w:eastAsia="楷体" w:hAnsi="楷体" w:cs="楷体" w:hint="eastAsia"/>
                <w:sz w:val="28"/>
                <w:szCs w:val="28"/>
              </w:rPr>
              <w:t>（一）资金来源：</w:t>
            </w:r>
          </w:p>
          <w:p w14:paraId="24F809FB" w14:textId="77777777" w:rsidR="00E522B1" w:rsidRPr="00E522B1" w:rsidRDefault="00E522B1" w:rsidP="00E522B1">
            <w:pPr>
              <w:ind w:left="360"/>
              <w:rPr>
                <w:rFonts w:ascii="楷体" w:eastAsia="楷体" w:hAnsi="楷体" w:cs="楷体"/>
                <w:sz w:val="28"/>
                <w:szCs w:val="28"/>
              </w:rPr>
            </w:pPr>
            <w:r w:rsidRPr="00E522B1">
              <w:rPr>
                <w:rFonts w:ascii="楷体" w:eastAsia="楷体" w:hAnsi="楷体" w:cs="楷体" w:hint="eastAsia"/>
                <w:sz w:val="28"/>
                <w:szCs w:val="28"/>
              </w:rPr>
              <w:t>学校配套</w:t>
            </w:r>
          </w:p>
          <w:p w14:paraId="5AA3B846" w14:textId="77777777" w:rsidR="00E522B1" w:rsidRPr="00E522B1" w:rsidRDefault="00E522B1" w:rsidP="00E522B1">
            <w:pPr>
              <w:ind w:left="360"/>
              <w:rPr>
                <w:rFonts w:ascii="楷体" w:eastAsia="楷体" w:hAnsi="楷体" w:cs="楷体"/>
                <w:sz w:val="28"/>
                <w:szCs w:val="28"/>
              </w:rPr>
            </w:pPr>
          </w:p>
          <w:p w14:paraId="55E14A51" w14:textId="77777777" w:rsidR="00E522B1" w:rsidRPr="00E522B1" w:rsidRDefault="00E522B1" w:rsidP="00E522B1">
            <w:pPr>
              <w:rPr>
                <w:rFonts w:ascii="楷体" w:eastAsia="楷体" w:hAnsi="楷体" w:cs="楷体"/>
                <w:sz w:val="28"/>
                <w:szCs w:val="28"/>
              </w:rPr>
            </w:pPr>
            <w:r w:rsidRPr="00E522B1">
              <w:rPr>
                <w:rFonts w:ascii="楷体" w:eastAsia="楷体" w:hAnsi="楷体" w:cs="楷体" w:hint="eastAsia"/>
                <w:sz w:val="28"/>
                <w:szCs w:val="28"/>
              </w:rPr>
              <w:t>（二）经费概算</w:t>
            </w:r>
          </w:p>
          <w:tbl>
            <w:tblPr>
              <w:tblW w:w="0" w:type="auto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80"/>
              <w:gridCol w:w="2084"/>
              <w:gridCol w:w="1676"/>
              <w:gridCol w:w="1128"/>
              <w:gridCol w:w="1752"/>
              <w:gridCol w:w="1482"/>
              <w:gridCol w:w="8"/>
            </w:tblGrid>
            <w:tr w:rsidR="00E522B1" w:rsidRPr="00E522B1" w14:paraId="6B9A324E" w14:textId="77777777" w:rsidTr="00464289">
              <w:trPr>
                <w:gridAfter w:val="1"/>
                <w:wAfter w:w="8" w:type="dxa"/>
                <w:cantSplit/>
                <w:trHeight w:val="607"/>
                <w:jc w:val="center"/>
              </w:trPr>
              <w:tc>
                <w:tcPr>
                  <w:tcW w:w="1080" w:type="dxa"/>
                  <w:tcBorders>
                    <w:top w:val="single" w:sz="8" w:space="0" w:color="auto"/>
                    <w:left w:val="single" w:sz="8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EECED0D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Cs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Cs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2084" w:type="dxa"/>
                  <w:tcBorders>
                    <w:top w:val="single" w:sz="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24EED95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经费开支科目</w:t>
                  </w:r>
                </w:p>
              </w:tc>
              <w:tc>
                <w:tcPr>
                  <w:tcW w:w="1676" w:type="dxa"/>
                  <w:tcBorders>
                    <w:top w:val="single" w:sz="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8FD2925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金额（万元）</w:t>
                  </w: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3205D3D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Cs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Cs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1752" w:type="dxa"/>
                  <w:tcBorders>
                    <w:top w:val="single" w:sz="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BA5BD1B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经费开支科目</w:t>
                  </w:r>
                </w:p>
              </w:tc>
              <w:tc>
                <w:tcPr>
                  <w:tcW w:w="1482" w:type="dxa"/>
                  <w:tcBorders>
                    <w:top w:val="single" w:sz="8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vAlign w:val="center"/>
                </w:tcPr>
                <w:p w14:paraId="2054ADBF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金额（万元）</w:t>
                  </w:r>
                </w:p>
              </w:tc>
            </w:tr>
            <w:tr w:rsidR="00E522B1" w:rsidRPr="00E522B1" w14:paraId="4D9ADD22" w14:textId="77777777" w:rsidTr="00464289">
              <w:trPr>
                <w:gridAfter w:val="1"/>
                <w:wAfter w:w="8" w:type="dxa"/>
                <w:cantSplit/>
                <w:trHeight w:val="607"/>
                <w:jc w:val="center"/>
              </w:trPr>
              <w:tc>
                <w:tcPr>
                  <w:tcW w:w="1080" w:type="dxa"/>
                  <w:tcBorders>
                    <w:top w:val="single" w:sz="6" w:space="0" w:color="auto"/>
                    <w:left w:val="single" w:sz="8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588C3D6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ACDB8FE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资料费</w:t>
                  </w:r>
                </w:p>
              </w:tc>
              <w:tc>
                <w:tcPr>
                  <w:tcW w:w="16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13EB05C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D0062DB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2DD568E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专家咨询费</w:t>
                  </w:r>
                </w:p>
              </w:tc>
              <w:tc>
                <w:tcPr>
                  <w:tcW w:w="14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vAlign w:val="center"/>
                </w:tcPr>
                <w:p w14:paraId="304E7994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</w:tr>
            <w:tr w:rsidR="00E522B1" w:rsidRPr="00E522B1" w14:paraId="74A9714E" w14:textId="77777777" w:rsidTr="00464289">
              <w:trPr>
                <w:gridAfter w:val="1"/>
                <w:wAfter w:w="8" w:type="dxa"/>
                <w:cantSplit/>
                <w:trHeight w:val="480"/>
                <w:jc w:val="center"/>
              </w:trPr>
              <w:tc>
                <w:tcPr>
                  <w:tcW w:w="1080" w:type="dxa"/>
                  <w:tcBorders>
                    <w:top w:val="single" w:sz="6" w:space="0" w:color="auto"/>
                    <w:left w:val="single" w:sz="8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9224E4C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422977F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数据采集费</w:t>
                  </w:r>
                </w:p>
              </w:tc>
              <w:tc>
                <w:tcPr>
                  <w:tcW w:w="16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E1AAD76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07D8F43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BEDDFDF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劳务费</w:t>
                  </w:r>
                </w:p>
              </w:tc>
              <w:tc>
                <w:tcPr>
                  <w:tcW w:w="14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vAlign w:val="center"/>
                </w:tcPr>
                <w:p w14:paraId="7FB24261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</w:tr>
            <w:tr w:rsidR="00E522B1" w:rsidRPr="00E522B1" w14:paraId="49DAAA2E" w14:textId="77777777" w:rsidTr="00464289">
              <w:trPr>
                <w:gridAfter w:val="1"/>
                <w:wAfter w:w="8" w:type="dxa"/>
                <w:cantSplit/>
                <w:trHeight w:val="480"/>
                <w:jc w:val="center"/>
              </w:trPr>
              <w:tc>
                <w:tcPr>
                  <w:tcW w:w="1080" w:type="dxa"/>
                  <w:tcBorders>
                    <w:top w:val="single" w:sz="6" w:space="0" w:color="auto"/>
                    <w:left w:val="single" w:sz="8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36CB719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CB8F401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差旅费</w:t>
                  </w:r>
                </w:p>
              </w:tc>
              <w:tc>
                <w:tcPr>
                  <w:tcW w:w="16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E758D7F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EC237BF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7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BE188E7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印刷费</w:t>
                  </w:r>
                </w:p>
              </w:tc>
              <w:tc>
                <w:tcPr>
                  <w:tcW w:w="14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vAlign w:val="center"/>
                </w:tcPr>
                <w:p w14:paraId="164E0320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</w:tr>
            <w:tr w:rsidR="00E522B1" w:rsidRPr="00E522B1" w14:paraId="16DFF4D3" w14:textId="77777777" w:rsidTr="00464289">
              <w:trPr>
                <w:gridAfter w:val="1"/>
                <w:wAfter w:w="8" w:type="dxa"/>
                <w:cantSplit/>
                <w:trHeight w:val="480"/>
                <w:jc w:val="center"/>
              </w:trPr>
              <w:tc>
                <w:tcPr>
                  <w:tcW w:w="1080" w:type="dxa"/>
                  <w:tcBorders>
                    <w:top w:val="single" w:sz="6" w:space="0" w:color="auto"/>
                    <w:left w:val="single" w:sz="8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4BF9275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0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46273FD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会议费</w:t>
                  </w:r>
                </w:p>
              </w:tc>
              <w:tc>
                <w:tcPr>
                  <w:tcW w:w="16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0087072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ECEC6D2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DAE0E14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管理费</w:t>
                  </w:r>
                </w:p>
              </w:tc>
              <w:tc>
                <w:tcPr>
                  <w:tcW w:w="14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vAlign w:val="center"/>
                </w:tcPr>
                <w:p w14:paraId="095EDA0E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</w:tr>
            <w:tr w:rsidR="00E522B1" w:rsidRPr="00E522B1" w14:paraId="13E8AF38" w14:textId="77777777" w:rsidTr="00464289">
              <w:trPr>
                <w:gridAfter w:val="1"/>
                <w:wAfter w:w="8" w:type="dxa"/>
                <w:cantSplit/>
                <w:trHeight w:val="480"/>
                <w:jc w:val="center"/>
              </w:trPr>
              <w:tc>
                <w:tcPr>
                  <w:tcW w:w="1080" w:type="dxa"/>
                  <w:tcBorders>
                    <w:top w:val="single" w:sz="6" w:space="0" w:color="auto"/>
                    <w:left w:val="single" w:sz="8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8BFFCCC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0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851F626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国际合作与交流费</w:t>
                  </w:r>
                </w:p>
              </w:tc>
              <w:tc>
                <w:tcPr>
                  <w:tcW w:w="16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B5CFA0E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8F1B44B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7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B9E667A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其他费用</w:t>
                  </w:r>
                </w:p>
              </w:tc>
              <w:tc>
                <w:tcPr>
                  <w:tcW w:w="14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vAlign w:val="center"/>
                </w:tcPr>
                <w:p w14:paraId="66CE503A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</w:tr>
            <w:tr w:rsidR="00E522B1" w:rsidRPr="00E522B1" w14:paraId="0D6BE2DC" w14:textId="77777777" w:rsidTr="00464289">
              <w:trPr>
                <w:gridAfter w:val="1"/>
                <w:wAfter w:w="8" w:type="dxa"/>
                <w:cantSplit/>
                <w:trHeight w:val="480"/>
                <w:jc w:val="center"/>
              </w:trPr>
              <w:tc>
                <w:tcPr>
                  <w:tcW w:w="1080" w:type="dxa"/>
                  <w:tcBorders>
                    <w:top w:val="single" w:sz="6" w:space="0" w:color="auto"/>
                    <w:left w:val="single" w:sz="8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096AB44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0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F354B30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设备费</w:t>
                  </w:r>
                </w:p>
              </w:tc>
              <w:tc>
                <w:tcPr>
                  <w:tcW w:w="16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A92311B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57282EC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b/>
                      <w:sz w:val="28"/>
                      <w:szCs w:val="28"/>
                    </w:rPr>
                    <w:t>合计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vAlign w:val="center"/>
                </w:tcPr>
                <w:p w14:paraId="35154E5C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</w:tr>
            <w:tr w:rsidR="00E522B1" w:rsidRPr="00E522B1" w14:paraId="4A0DAA03" w14:textId="77777777" w:rsidTr="00464289">
              <w:trPr>
                <w:cantSplit/>
                <w:trHeight w:val="516"/>
                <w:jc w:val="center"/>
              </w:trPr>
              <w:tc>
                <w:tcPr>
                  <w:tcW w:w="1080" w:type="dxa"/>
                  <w:vMerge w:val="restart"/>
                  <w:tcBorders>
                    <w:top w:val="single" w:sz="6" w:space="0" w:color="auto"/>
                    <w:left w:val="single" w:sz="8" w:space="0" w:color="auto"/>
                    <w:bottom w:val="single" w:sz="8" w:space="0" w:color="auto"/>
                    <w:right w:val="single" w:sz="6" w:space="0" w:color="auto"/>
                  </w:tcBorders>
                  <w:vAlign w:val="center"/>
                </w:tcPr>
                <w:p w14:paraId="7EEAD7AD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年度经</w:t>
                  </w:r>
                </w:p>
                <w:p w14:paraId="12610C2D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费预算</w:t>
                  </w:r>
                </w:p>
              </w:tc>
              <w:tc>
                <w:tcPr>
                  <w:tcW w:w="20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01CC548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年份</w:t>
                  </w:r>
                </w:p>
              </w:tc>
              <w:tc>
                <w:tcPr>
                  <w:tcW w:w="16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AC93811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478C701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877619B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vAlign w:val="center"/>
                </w:tcPr>
                <w:p w14:paraId="76E854E4" w14:textId="77777777" w:rsidR="00E522B1" w:rsidRPr="00E522B1" w:rsidRDefault="00E522B1" w:rsidP="00E522B1">
                  <w:pPr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</w:p>
              </w:tc>
            </w:tr>
            <w:tr w:rsidR="00E522B1" w:rsidRPr="00E522B1" w14:paraId="50450F6B" w14:textId="77777777" w:rsidTr="00464289">
              <w:trPr>
                <w:cantSplit/>
                <w:trHeight w:val="520"/>
                <w:jc w:val="center"/>
              </w:trPr>
              <w:tc>
                <w:tcPr>
                  <w:tcW w:w="1080" w:type="dxa"/>
                  <w:vMerge/>
                  <w:tcBorders>
                    <w:top w:val="single" w:sz="6" w:space="0" w:color="auto"/>
                    <w:left w:val="single" w:sz="8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940003F" w14:textId="77777777" w:rsidR="00E522B1" w:rsidRPr="00E522B1" w:rsidRDefault="00E522B1" w:rsidP="00E522B1">
                  <w:pPr>
                    <w:widowControl/>
                    <w:jc w:val="left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20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7562B7A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  <w:r w:rsidRPr="00E522B1">
                    <w:rPr>
                      <w:rFonts w:ascii="楷体" w:eastAsia="楷体" w:hAnsi="楷体" w:cs="楷体" w:hint="eastAsia"/>
                      <w:sz w:val="28"/>
                      <w:szCs w:val="28"/>
                    </w:rPr>
                    <w:t>金额（万元）</w:t>
                  </w:r>
                </w:p>
              </w:tc>
              <w:tc>
                <w:tcPr>
                  <w:tcW w:w="16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FCEE92C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FD40E94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5403C8E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vAlign w:val="center"/>
                </w:tcPr>
                <w:p w14:paraId="0C5FBF93" w14:textId="77777777" w:rsidR="00E522B1" w:rsidRPr="00E522B1" w:rsidRDefault="00E522B1" w:rsidP="00E522B1">
                  <w:pPr>
                    <w:jc w:val="center"/>
                    <w:rPr>
                      <w:rFonts w:ascii="楷体" w:eastAsia="楷体" w:hAnsi="楷体" w:cs="楷体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046D4B60" w14:textId="77777777" w:rsidR="00E522B1" w:rsidRPr="00E522B1" w:rsidRDefault="00E522B1" w:rsidP="00E522B1">
            <w:pPr>
              <w:rPr>
                <w:rFonts w:ascii="宋体" w:eastAsia="仿宋_GB2312" w:hAnsi="Times New Roman" w:cs="Times New Roman"/>
                <w:sz w:val="28"/>
                <w:szCs w:val="20"/>
              </w:rPr>
            </w:pPr>
          </w:p>
        </w:tc>
      </w:tr>
    </w:tbl>
    <w:p w14:paraId="6D3DDC12" w14:textId="77777777" w:rsidR="00332B28" w:rsidRDefault="00332B28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16C921DD" w14:textId="77777777" w:rsidR="00E522B1" w:rsidRDefault="00E522B1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79308ACF" w14:textId="77777777" w:rsidR="00332B28" w:rsidRDefault="00332B28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564A132B" w14:textId="77777777" w:rsidR="00332B28" w:rsidRDefault="00332B28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72CE4F14" w14:textId="77777777" w:rsidR="00332B28" w:rsidRDefault="00332B28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24E07DE1" w14:textId="77777777" w:rsidR="00E522B1" w:rsidRDefault="00E522B1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5349F7F4" w14:textId="77777777" w:rsidR="00E522B1" w:rsidRDefault="00E522B1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57BA35F6" w14:textId="77777777" w:rsidR="00E522B1" w:rsidRDefault="00E522B1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1DB514E8" w14:textId="77777777" w:rsidR="00E522B1" w:rsidRDefault="00E522B1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46EFC965" w14:textId="77777777" w:rsidR="00E522B1" w:rsidRDefault="00E522B1" w:rsidP="00235A61">
      <w:pPr>
        <w:spacing w:before="48" w:after="48" w:line="360" w:lineRule="auto"/>
        <w:rPr>
          <w:rFonts w:eastAsia="黑体"/>
          <w:sz w:val="28"/>
          <w:szCs w:val="28"/>
        </w:rPr>
      </w:pPr>
    </w:p>
    <w:p w14:paraId="6B15A288" w14:textId="311244A7" w:rsidR="00235A61" w:rsidRDefault="00E522B1" w:rsidP="00235A61">
      <w:pPr>
        <w:spacing w:before="48" w:after="48" w:line="360" w:lineRule="auto"/>
        <w:rPr>
          <w:rFonts w:eastAsia="仿宋_GB2312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四</w:t>
      </w:r>
      <w:r w:rsidR="00235A61">
        <w:rPr>
          <w:rFonts w:eastAsia="黑体"/>
          <w:sz w:val="28"/>
          <w:szCs w:val="28"/>
        </w:rPr>
        <w:t>、申请单位意见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797"/>
      </w:tblGrid>
      <w:tr w:rsidR="00235A61" w14:paraId="05C703BF" w14:textId="77777777" w:rsidTr="0061357B">
        <w:trPr>
          <w:trHeight w:val="4115"/>
        </w:trPr>
        <w:tc>
          <w:tcPr>
            <w:tcW w:w="709" w:type="dxa"/>
            <w:vAlign w:val="center"/>
          </w:tcPr>
          <w:p w14:paraId="38092428" w14:textId="77777777" w:rsidR="00235A61" w:rsidRDefault="00235A61" w:rsidP="0061357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申报单位</w:t>
            </w:r>
          </w:p>
          <w:p w14:paraId="51BCE9F9" w14:textId="77777777" w:rsidR="00235A61" w:rsidRDefault="00235A61" w:rsidP="0061357B">
            <w:pPr>
              <w:spacing w:before="48" w:after="48"/>
              <w:jc w:val="center"/>
              <w:rPr>
                <w:szCs w:val="21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意见</w:t>
            </w:r>
          </w:p>
        </w:tc>
        <w:tc>
          <w:tcPr>
            <w:tcW w:w="7797" w:type="dxa"/>
          </w:tcPr>
          <w:p w14:paraId="5768CE52" w14:textId="77777777" w:rsidR="00235A61" w:rsidRDefault="00235A61" w:rsidP="006135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请申报单位对完成本项目所需的基本条件与组织保障等做出承诺。</w:t>
            </w:r>
          </w:p>
          <w:p w14:paraId="6AC009F6" w14:textId="77777777" w:rsidR="00235A61" w:rsidRDefault="00235A61" w:rsidP="0061357B">
            <w:pPr>
              <w:spacing w:before="48" w:after="48"/>
              <w:rPr>
                <w:rFonts w:eastAsia="仿宋_GB2312"/>
                <w:sz w:val="24"/>
                <w:szCs w:val="24"/>
              </w:rPr>
            </w:pPr>
          </w:p>
          <w:p w14:paraId="644B0AF7" w14:textId="77777777" w:rsidR="00235A61" w:rsidRDefault="00235A61" w:rsidP="0061357B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14:paraId="2DF09573" w14:textId="77777777" w:rsidR="00235A61" w:rsidRDefault="00235A61" w:rsidP="0061357B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14:paraId="01A22FF4" w14:textId="77777777" w:rsidR="00235A61" w:rsidRDefault="00235A61" w:rsidP="0061357B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14:paraId="46164895" w14:textId="77777777" w:rsidR="00235A61" w:rsidRDefault="00235A61" w:rsidP="0061357B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14:paraId="5FEB44A9" w14:textId="77777777" w:rsidR="00235A61" w:rsidRDefault="00235A61" w:rsidP="0061357B">
            <w:pPr>
              <w:spacing w:before="48" w:after="48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14:paraId="5FB5E61A" w14:textId="77777777" w:rsidR="00235A61" w:rsidRDefault="00235A61" w:rsidP="0061357B">
            <w:pPr>
              <w:spacing w:before="48" w:after="48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14:paraId="34C6F799" w14:textId="77777777" w:rsidR="00C85718" w:rsidRDefault="00C85718" w:rsidP="0061357B">
            <w:pPr>
              <w:spacing w:before="48" w:after="48"/>
              <w:ind w:firstLineChars="400" w:firstLine="960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</w:t>
            </w:r>
          </w:p>
          <w:p w14:paraId="61A138C7" w14:textId="77777777" w:rsidR="00C85718" w:rsidRDefault="00C85718" w:rsidP="0061357B">
            <w:pPr>
              <w:spacing w:before="48" w:after="48"/>
              <w:ind w:firstLineChars="400" w:firstLine="960"/>
              <w:rPr>
                <w:rFonts w:eastAsia="仿宋_GB2312" w:hint="eastAsia"/>
                <w:sz w:val="24"/>
                <w:szCs w:val="24"/>
              </w:rPr>
            </w:pPr>
          </w:p>
          <w:p w14:paraId="60496410" w14:textId="5015711D" w:rsidR="00235A61" w:rsidRDefault="00235A61" w:rsidP="0061357B">
            <w:pPr>
              <w:spacing w:before="48" w:after="48"/>
              <w:ind w:firstLineChars="400" w:firstLine="960"/>
              <w:rPr>
                <w:rFonts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仿宋_GB2312"/>
                <w:sz w:val="24"/>
                <w:szCs w:val="24"/>
              </w:rPr>
              <w:t>负责人签名：</w:t>
            </w:r>
            <w:r w:rsidR="00C85718">
              <w:rPr>
                <w:rFonts w:eastAsia="仿宋_GB2312" w:hint="eastAsia"/>
                <w:sz w:val="24"/>
                <w:szCs w:val="24"/>
              </w:rPr>
              <w:t xml:space="preserve">      </w:t>
            </w:r>
            <w:r w:rsidR="00C85718" w:rsidRPr="00C85718">
              <w:rPr>
                <w:rFonts w:eastAsia="仿宋_GB2312" w:hint="eastAsia"/>
                <w:sz w:val="24"/>
                <w:szCs w:val="24"/>
              </w:rPr>
              <w:t>系部（公章）</w:t>
            </w:r>
            <w:r w:rsidR="00C85718" w:rsidRPr="00C85718">
              <w:rPr>
                <w:rFonts w:eastAsia="仿宋_GB2312" w:hint="eastAsia"/>
                <w:sz w:val="24"/>
                <w:szCs w:val="24"/>
              </w:rPr>
              <w:t xml:space="preserve">   </w:t>
            </w:r>
          </w:p>
          <w:p w14:paraId="7A9093E0" w14:textId="77777777" w:rsidR="00235A61" w:rsidRDefault="00235A61" w:rsidP="0061357B">
            <w:pPr>
              <w:widowControl/>
              <w:spacing w:before="48" w:after="48"/>
              <w:ind w:firstLineChars="1750" w:firstLine="420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      </w:t>
            </w:r>
          </w:p>
          <w:p w14:paraId="1785DEF4" w14:textId="77777777" w:rsidR="00235A61" w:rsidRDefault="00235A61" w:rsidP="0061357B">
            <w:pPr>
              <w:widowControl/>
              <w:spacing w:before="48" w:after="48"/>
              <w:ind w:firstLineChars="1950" w:firstLine="46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 </w:t>
            </w:r>
            <w:r>
              <w:rPr>
                <w:rFonts w:eastAsia="仿宋_GB2312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 </w:t>
            </w:r>
            <w:r>
              <w:rPr>
                <w:rFonts w:eastAsia="仿宋_GB2312"/>
                <w:sz w:val="24"/>
                <w:szCs w:val="24"/>
              </w:rPr>
              <w:t>日</w:t>
            </w:r>
          </w:p>
        </w:tc>
      </w:tr>
    </w:tbl>
    <w:p w14:paraId="07423A22" w14:textId="77777777" w:rsidR="0061357B" w:rsidRDefault="0061357B" w:rsidP="008316F8">
      <w:pPr>
        <w:widowControl/>
        <w:rPr>
          <w:rFonts w:ascii="方正小标宋简体" w:eastAsia="方正小标宋简体" w:hAnsi="方正小标宋简体" w:cs="方正小标宋简体"/>
          <w:color w:val="000000"/>
          <w:sz w:val="48"/>
          <w:szCs w:val="48"/>
          <w:lang w:bidi="ar"/>
        </w:rPr>
      </w:pPr>
    </w:p>
    <w:sectPr w:rsidR="0061357B" w:rsidSect="0061357B">
      <w:footerReference w:type="default" r:id="rId11"/>
      <w:pgSz w:w="11910" w:h="16840"/>
      <w:pgMar w:top="1580" w:right="1200" w:bottom="1780" w:left="1440" w:header="0" w:footer="150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B818B" w14:textId="77777777" w:rsidR="00FE3DE2" w:rsidRDefault="00FE3DE2" w:rsidP="002C6729">
      <w:r>
        <w:separator/>
      </w:r>
    </w:p>
  </w:endnote>
  <w:endnote w:type="continuationSeparator" w:id="0">
    <w:p w14:paraId="0148B77C" w14:textId="77777777" w:rsidR="00FE3DE2" w:rsidRDefault="00FE3DE2" w:rsidP="002C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6866C" w14:textId="77777777" w:rsidR="0061357B" w:rsidRDefault="0061357B">
    <w:pPr>
      <w:pStyle w:val="a4"/>
      <w:framePr w:wrap="around" w:vAnchor="text" w:hAnchor="margin" w:xAlign="center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75FF9068" w14:textId="77777777" w:rsidR="0061357B" w:rsidRDefault="0061357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3E25B" w14:textId="77777777" w:rsidR="0061357B" w:rsidRDefault="0061357B">
    <w:pPr>
      <w:pStyle w:val="a4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C85718" w:rsidRPr="00C85718">
      <w:rPr>
        <w:noProof/>
      </w:rPr>
      <w:t>2</w:t>
    </w:r>
    <w:r>
      <w:rPr>
        <w:sz w:val="28"/>
        <w:szCs w:val="28"/>
        <w:lang w:val="zh-CN"/>
      </w:rPr>
      <w:fldChar w:fldCharType="end"/>
    </w:r>
    <w:r>
      <w:rPr>
        <w:rFonts w:hint="eastAsia"/>
        <w:sz w:val="28"/>
        <w:szCs w:val="28"/>
      </w:rPr>
      <w:t>—</w:t>
    </w:r>
  </w:p>
  <w:p w14:paraId="0E0FBE17" w14:textId="77777777" w:rsidR="0061357B" w:rsidRDefault="0061357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1F042" w14:textId="77777777" w:rsidR="0061357B" w:rsidRDefault="0061357B">
    <w:pPr>
      <w:pStyle w:val="ab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53C6C94" wp14:editId="4A1E14C6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E4D993" w14:textId="77777777" w:rsidR="0061357B" w:rsidRDefault="0061357B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85718">
                            <w:rPr>
                              <w:rFonts w:ascii="Times New Roman" w:hAnsi="Times New Roman"/>
                              <w:noProof/>
                              <w:sz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428.35pt;margin-top:751.5pt;width:44.15pt;height:17.7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" filled="f" stroked="f">
              <v:textbox inset="0,0,0,0">
                <w:txbxContent>
                  <w:p w14:paraId="39E4D993" w14:textId="77777777" w:rsidR="0061357B" w:rsidRDefault="0061357B"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85718">
                      <w:rPr>
                        <w:rFonts w:ascii="Times New Roman" w:hAnsi="Times New Roman"/>
                        <w:noProof/>
                        <w:sz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17E12" w14:textId="77777777" w:rsidR="00FE3DE2" w:rsidRDefault="00FE3DE2" w:rsidP="002C6729">
      <w:r>
        <w:separator/>
      </w:r>
    </w:p>
  </w:footnote>
  <w:footnote w:type="continuationSeparator" w:id="0">
    <w:p w14:paraId="2A2AF967" w14:textId="77777777" w:rsidR="00FE3DE2" w:rsidRDefault="00FE3DE2" w:rsidP="002C6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3EA05" w14:textId="77777777" w:rsidR="0061357B" w:rsidRDefault="0061357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5D004C"/>
    <w:multiLevelType w:val="singleLevel"/>
    <w:tmpl w:val="915D004C"/>
    <w:lvl w:ilvl="0">
      <w:start w:val="1"/>
      <w:numFmt w:val="decimal"/>
      <w:suff w:val="nothing"/>
      <w:lvlText w:val="（%1）"/>
      <w:lvlJc w:val="left"/>
    </w:lvl>
  </w:abstractNum>
  <w:abstractNum w:abstractNumId="1">
    <w:nsid w:val="CF092B84"/>
    <w:multiLevelType w:val="multilevel"/>
    <w:tmpl w:val="CF092B84"/>
    <w:lvl w:ilvl="0">
      <w:start w:val="2"/>
      <w:numFmt w:val="decimal"/>
      <w:lvlText w:val="%1"/>
      <w:lvlJc w:val="left"/>
      <w:pPr>
        <w:ind w:left="1267" w:hanging="480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267" w:hanging="48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2861" w:hanging="48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661" w:hanging="48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62" w:hanging="48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263" w:hanging="48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63" w:hanging="48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64" w:hanging="48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664" w:hanging="480"/>
      </w:pPr>
      <w:rPr>
        <w:rFonts w:hint="default"/>
        <w:lang w:val="zh-CN" w:eastAsia="zh-CN" w:bidi="zh-CN"/>
      </w:rPr>
    </w:lvl>
  </w:abstractNum>
  <w:abstractNum w:abstractNumId="2">
    <w:nsid w:val="0053208E"/>
    <w:multiLevelType w:val="multilevel"/>
    <w:tmpl w:val="0053208E"/>
    <w:lvl w:ilvl="0">
      <w:start w:val="1"/>
      <w:numFmt w:val="decimal"/>
      <w:lvlText w:val="%1"/>
      <w:lvlJc w:val="left"/>
      <w:pPr>
        <w:ind w:left="1267" w:hanging="480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267" w:hanging="48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2861" w:hanging="48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661" w:hanging="48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62" w:hanging="48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263" w:hanging="48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63" w:hanging="48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64" w:hanging="48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664" w:hanging="480"/>
      </w:pPr>
      <w:rPr>
        <w:rFonts w:hint="default"/>
        <w:lang w:val="zh-CN" w:eastAsia="zh-CN" w:bidi="zh-CN"/>
      </w:rPr>
    </w:lvl>
  </w:abstractNum>
  <w:abstractNum w:abstractNumId="3">
    <w:nsid w:val="058FF988"/>
    <w:multiLevelType w:val="singleLevel"/>
    <w:tmpl w:val="058FF988"/>
    <w:lvl w:ilvl="0">
      <w:start w:val="1"/>
      <w:numFmt w:val="decimal"/>
      <w:suff w:val="nothing"/>
      <w:lvlText w:val="（%1）"/>
      <w:lvlJc w:val="left"/>
    </w:lvl>
  </w:abstractNum>
  <w:abstractNum w:abstractNumId="4">
    <w:nsid w:val="0CF36A86"/>
    <w:multiLevelType w:val="multilevel"/>
    <w:tmpl w:val="0CF36A86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F197BE0"/>
    <w:multiLevelType w:val="multilevel"/>
    <w:tmpl w:val="2F197BE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49016F"/>
    <w:multiLevelType w:val="singleLevel"/>
    <w:tmpl w:val="4649016F"/>
    <w:lvl w:ilvl="0">
      <w:start w:val="1"/>
      <w:numFmt w:val="decimal"/>
      <w:suff w:val="nothing"/>
      <w:lvlText w:val="（%1）"/>
      <w:lvlJc w:val="left"/>
    </w:lvl>
  </w:abstractNum>
  <w:abstractNum w:abstractNumId="7">
    <w:nsid w:val="48134FB3"/>
    <w:multiLevelType w:val="multilevel"/>
    <w:tmpl w:val="48134FB3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9ADCABA"/>
    <w:multiLevelType w:val="multilevel"/>
    <w:tmpl w:val="59ADCABA"/>
    <w:lvl w:ilvl="0">
      <w:start w:val="3"/>
      <w:numFmt w:val="decimal"/>
      <w:lvlText w:val="%1"/>
      <w:lvlJc w:val="left"/>
      <w:pPr>
        <w:ind w:left="1267" w:hanging="480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267" w:hanging="48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2861" w:hanging="48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661" w:hanging="48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62" w:hanging="48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263" w:hanging="48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63" w:hanging="48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64" w:hanging="48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664" w:hanging="480"/>
      </w:pPr>
      <w:rPr>
        <w:rFonts w:hint="default"/>
        <w:lang w:val="zh-CN" w:eastAsia="zh-CN" w:bidi="zh-CN"/>
      </w:rPr>
    </w:lvl>
  </w:abstractNum>
  <w:abstractNum w:abstractNumId="9">
    <w:nsid w:val="5A7E64FD"/>
    <w:multiLevelType w:val="multilevel"/>
    <w:tmpl w:val="5A7E64F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1EA177F"/>
    <w:multiLevelType w:val="multilevel"/>
    <w:tmpl w:val="61EA177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C3314BD"/>
    <w:multiLevelType w:val="multilevel"/>
    <w:tmpl w:val="7C3314BD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4"/>
  </w:num>
  <w:num w:numId="5">
    <w:abstractNumId w:val="5"/>
  </w:num>
  <w:num w:numId="6">
    <w:abstractNumId w:val="10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76"/>
    <w:rsid w:val="00006190"/>
    <w:rsid w:val="00022470"/>
    <w:rsid w:val="00024D4D"/>
    <w:rsid w:val="000409A0"/>
    <w:rsid w:val="000443C3"/>
    <w:rsid w:val="0007277F"/>
    <w:rsid w:val="000741DD"/>
    <w:rsid w:val="0007488C"/>
    <w:rsid w:val="000760B3"/>
    <w:rsid w:val="000877B8"/>
    <w:rsid w:val="00092BFD"/>
    <w:rsid w:val="000A39F4"/>
    <w:rsid w:val="000B7D3E"/>
    <w:rsid w:val="000C2150"/>
    <w:rsid w:val="000C3A29"/>
    <w:rsid w:val="000D04AC"/>
    <w:rsid w:val="000D2645"/>
    <w:rsid w:val="000F45AD"/>
    <w:rsid w:val="00136964"/>
    <w:rsid w:val="00141CEA"/>
    <w:rsid w:val="0014717F"/>
    <w:rsid w:val="00151C0D"/>
    <w:rsid w:val="00152841"/>
    <w:rsid w:val="00185508"/>
    <w:rsid w:val="001963E6"/>
    <w:rsid w:val="001A1197"/>
    <w:rsid w:val="001A2C5B"/>
    <w:rsid w:val="001B4722"/>
    <w:rsid w:val="001C2743"/>
    <w:rsid w:val="001C2F5F"/>
    <w:rsid w:val="001C4F01"/>
    <w:rsid w:val="001E4965"/>
    <w:rsid w:val="002042B9"/>
    <w:rsid w:val="00217015"/>
    <w:rsid w:val="0021776E"/>
    <w:rsid w:val="00235A61"/>
    <w:rsid w:val="00235B8B"/>
    <w:rsid w:val="00273AD6"/>
    <w:rsid w:val="002C6729"/>
    <w:rsid w:val="002D234C"/>
    <w:rsid w:val="002D4CDF"/>
    <w:rsid w:val="002D6E1F"/>
    <w:rsid w:val="002F218A"/>
    <w:rsid w:val="003209DA"/>
    <w:rsid w:val="00332B28"/>
    <w:rsid w:val="00335295"/>
    <w:rsid w:val="003352F5"/>
    <w:rsid w:val="00347ECB"/>
    <w:rsid w:val="00362709"/>
    <w:rsid w:val="00373E27"/>
    <w:rsid w:val="00390325"/>
    <w:rsid w:val="003F67AC"/>
    <w:rsid w:val="0041511A"/>
    <w:rsid w:val="00430F44"/>
    <w:rsid w:val="00454779"/>
    <w:rsid w:val="00492793"/>
    <w:rsid w:val="00497E14"/>
    <w:rsid w:val="004A067C"/>
    <w:rsid w:val="004A7CF0"/>
    <w:rsid w:val="004C6D40"/>
    <w:rsid w:val="004E42EC"/>
    <w:rsid w:val="00560425"/>
    <w:rsid w:val="00561C34"/>
    <w:rsid w:val="00573133"/>
    <w:rsid w:val="00574288"/>
    <w:rsid w:val="005C58BF"/>
    <w:rsid w:val="005F4D88"/>
    <w:rsid w:val="00603BFB"/>
    <w:rsid w:val="006049B3"/>
    <w:rsid w:val="0060552D"/>
    <w:rsid w:val="00612050"/>
    <w:rsid w:val="0061357B"/>
    <w:rsid w:val="00637033"/>
    <w:rsid w:val="0066344C"/>
    <w:rsid w:val="006A77C3"/>
    <w:rsid w:val="006B1029"/>
    <w:rsid w:val="006B6BA9"/>
    <w:rsid w:val="006D6720"/>
    <w:rsid w:val="006E7DD9"/>
    <w:rsid w:val="00711457"/>
    <w:rsid w:val="0071532C"/>
    <w:rsid w:val="007249D9"/>
    <w:rsid w:val="0074046F"/>
    <w:rsid w:val="0075460B"/>
    <w:rsid w:val="007606DB"/>
    <w:rsid w:val="0076252F"/>
    <w:rsid w:val="007673C7"/>
    <w:rsid w:val="00775623"/>
    <w:rsid w:val="007767C7"/>
    <w:rsid w:val="00777967"/>
    <w:rsid w:val="007C0D9F"/>
    <w:rsid w:val="007C5D6A"/>
    <w:rsid w:val="007D2F6C"/>
    <w:rsid w:val="007E48F1"/>
    <w:rsid w:val="007F56FF"/>
    <w:rsid w:val="00810170"/>
    <w:rsid w:val="00821416"/>
    <w:rsid w:val="00826D1C"/>
    <w:rsid w:val="008316F8"/>
    <w:rsid w:val="00836CF1"/>
    <w:rsid w:val="008374E5"/>
    <w:rsid w:val="00841EC8"/>
    <w:rsid w:val="0084554B"/>
    <w:rsid w:val="00857776"/>
    <w:rsid w:val="00887E9F"/>
    <w:rsid w:val="008B0682"/>
    <w:rsid w:val="00901CCD"/>
    <w:rsid w:val="00903869"/>
    <w:rsid w:val="009265F7"/>
    <w:rsid w:val="00934F97"/>
    <w:rsid w:val="00964ADD"/>
    <w:rsid w:val="0097238C"/>
    <w:rsid w:val="009A0F28"/>
    <w:rsid w:val="009A620A"/>
    <w:rsid w:val="009B309F"/>
    <w:rsid w:val="009C3A2A"/>
    <w:rsid w:val="009D2382"/>
    <w:rsid w:val="009D2BCE"/>
    <w:rsid w:val="009D4E78"/>
    <w:rsid w:val="00A062C2"/>
    <w:rsid w:val="00A3344D"/>
    <w:rsid w:val="00A439A8"/>
    <w:rsid w:val="00A70E50"/>
    <w:rsid w:val="00A867A2"/>
    <w:rsid w:val="00AA54F4"/>
    <w:rsid w:val="00AB354A"/>
    <w:rsid w:val="00AB7BE6"/>
    <w:rsid w:val="00AF1545"/>
    <w:rsid w:val="00AF25E4"/>
    <w:rsid w:val="00AF3DA7"/>
    <w:rsid w:val="00B15248"/>
    <w:rsid w:val="00B245ED"/>
    <w:rsid w:val="00B36048"/>
    <w:rsid w:val="00B378C6"/>
    <w:rsid w:val="00B429E9"/>
    <w:rsid w:val="00B62C9C"/>
    <w:rsid w:val="00B63879"/>
    <w:rsid w:val="00B82AB3"/>
    <w:rsid w:val="00B85DF6"/>
    <w:rsid w:val="00B93B2B"/>
    <w:rsid w:val="00BC2877"/>
    <w:rsid w:val="00BE2597"/>
    <w:rsid w:val="00BF1B1C"/>
    <w:rsid w:val="00BF7E01"/>
    <w:rsid w:val="00C134EC"/>
    <w:rsid w:val="00C17E22"/>
    <w:rsid w:val="00C715AA"/>
    <w:rsid w:val="00C85718"/>
    <w:rsid w:val="00C86D5B"/>
    <w:rsid w:val="00C93B4C"/>
    <w:rsid w:val="00CA15B0"/>
    <w:rsid w:val="00CA2C3B"/>
    <w:rsid w:val="00CD1147"/>
    <w:rsid w:val="00CE0657"/>
    <w:rsid w:val="00D02E6F"/>
    <w:rsid w:val="00D04493"/>
    <w:rsid w:val="00D05393"/>
    <w:rsid w:val="00D2656B"/>
    <w:rsid w:val="00D33FDB"/>
    <w:rsid w:val="00D43CE3"/>
    <w:rsid w:val="00D54338"/>
    <w:rsid w:val="00D5553F"/>
    <w:rsid w:val="00D65A28"/>
    <w:rsid w:val="00D77CA0"/>
    <w:rsid w:val="00D82EAC"/>
    <w:rsid w:val="00D835B7"/>
    <w:rsid w:val="00DA5EAB"/>
    <w:rsid w:val="00DB2F49"/>
    <w:rsid w:val="00DC208E"/>
    <w:rsid w:val="00DC76C4"/>
    <w:rsid w:val="00DD7329"/>
    <w:rsid w:val="00DF3517"/>
    <w:rsid w:val="00DF3B35"/>
    <w:rsid w:val="00E45929"/>
    <w:rsid w:val="00E522B1"/>
    <w:rsid w:val="00E6454F"/>
    <w:rsid w:val="00E7640D"/>
    <w:rsid w:val="00E76530"/>
    <w:rsid w:val="00E840E0"/>
    <w:rsid w:val="00EA30CA"/>
    <w:rsid w:val="00EC35A8"/>
    <w:rsid w:val="00EF328F"/>
    <w:rsid w:val="00F95389"/>
    <w:rsid w:val="00FA4F81"/>
    <w:rsid w:val="00FB588B"/>
    <w:rsid w:val="00FC5982"/>
    <w:rsid w:val="00FE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F8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135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273AD6"/>
    <w:pPr>
      <w:keepNext/>
      <w:keepLines/>
      <w:spacing w:before="260" w:after="260" w:line="416" w:lineRule="auto"/>
      <w:outlineLvl w:val="1"/>
    </w:pPr>
    <w:rPr>
      <w:rFonts w:ascii="Cambria" w:eastAsia="方正仿宋_GBK" w:hAnsi="Cambria" w:cs="Times New Roman"/>
      <w:b/>
      <w:sz w:val="32"/>
      <w:szCs w:val="20"/>
    </w:rPr>
  </w:style>
  <w:style w:type="paragraph" w:styleId="3">
    <w:name w:val="heading 3"/>
    <w:basedOn w:val="a"/>
    <w:next w:val="a"/>
    <w:link w:val="3Char"/>
    <w:qFormat/>
    <w:rsid w:val="00092BFD"/>
    <w:pPr>
      <w:keepNext/>
      <w:keepLines/>
      <w:spacing w:before="260" w:after="260" w:line="416" w:lineRule="auto"/>
      <w:outlineLvl w:val="2"/>
    </w:pPr>
    <w:rPr>
      <w:rFonts w:ascii="Times New Roman" w:eastAsia="方正仿宋_GBK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C6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6729"/>
    <w:rPr>
      <w:sz w:val="18"/>
      <w:szCs w:val="18"/>
    </w:rPr>
  </w:style>
  <w:style w:type="paragraph" w:styleId="a4">
    <w:name w:val="footer"/>
    <w:basedOn w:val="a"/>
    <w:link w:val="Char0"/>
    <w:unhideWhenUsed/>
    <w:rsid w:val="002C67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672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73AD6"/>
    <w:rPr>
      <w:rFonts w:ascii="Cambria" w:eastAsia="方正仿宋_GBK" w:hAnsi="Cambria" w:cs="Times New Roman"/>
      <w:b/>
      <w:sz w:val="32"/>
      <w:szCs w:val="20"/>
    </w:rPr>
  </w:style>
  <w:style w:type="paragraph" w:styleId="a5">
    <w:name w:val="Normal (Web)"/>
    <w:basedOn w:val="a"/>
    <w:uiPriority w:val="99"/>
    <w:unhideWhenUsed/>
    <w:rsid w:val="00044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092BFD"/>
    <w:rPr>
      <w:rFonts w:ascii="Times New Roman" w:eastAsia="方正仿宋_GBK" w:hAnsi="Times New Roman" w:cs="Times New Roman"/>
      <w:b/>
      <w:bCs/>
      <w:sz w:val="32"/>
      <w:szCs w:val="32"/>
    </w:rPr>
  </w:style>
  <w:style w:type="character" w:styleId="a6">
    <w:name w:val="footnote reference"/>
    <w:uiPriority w:val="99"/>
    <w:unhideWhenUsed/>
    <w:rsid w:val="00235A61"/>
    <w:rPr>
      <w:rFonts w:ascii="Times New Roman" w:eastAsia="宋体" w:hAnsi="Times New Roman" w:cs="Times New Roman"/>
      <w:vertAlign w:val="superscript"/>
    </w:rPr>
  </w:style>
  <w:style w:type="character" w:styleId="a7">
    <w:name w:val="page number"/>
    <w:unhideWhenUsed/>
    <w:rsid w:val="00235A61"/>
    <w:rPr>
      <w:rFonts w:ascii="Times New Roman" w:eastAsia="宋体" w:hAnsi="Times New Roman" w:cs="Times New Roman"/>
    </w:rPr>
  </w:style>
  <w:style w:type="paragraph" w:styleId="a8">
    <w:name w:val="footnote text"/>
    <w:basedOn w:val="a"/>
    <w:link w:val="Char1"/>
    <w:uiPriority w:val="99"/>
    <w:unhideWhenUsed/>
    <w:rsid w:val="00235A61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8"/>
    <w:uiPriority w:val="99"/>
    <w:rsid w:val="00235A61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qFormat/>
    <w:rsid w:val="00235A61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1"/>
    <w:qFormat/>
    <w:rsid w:val="000B7D3E"/>
    <w:pPr>
      <w:ind w:firstLineChars="200" w:firstLine="420"/>
    </w:pPr>
  </w:style>
  <w:style w:type="paragraph" w:styleId="aa">
    <w:name w:val="Date"/>
    <w:basedOn w:val="a"/>
    <w:next w:val="a"/>
    <w:link w:val="Char2"/>
    <w:uiPriority w:val="99"/>
    <w:semiHidden/>
    <w:unhideWhenUsed/>
    <w:rsid w:val="00152841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152841"/>
  </w:style>
  <w:style w:type="character" w:customStyle="1" w:styleId="1Char">
    <w:name w:val="标题 1 Char"/>
    <w:basedOn w:val="a0"/>
    <w:link w:val="1"/>
    <w:uiPriority w:val="9"/>
    <w:rsid w:val="0061357B"/>
    <w:rPr>
      <w:b/>
      <w:bCs/>
      <w:kern w:val="44"/>
      <w:sz w:val="44"/>
      <w:szCs w:val="44"/>
    </w:rPr>
  </w:style>
  <w:style w:type="paragraph" w:styleId="ab">
    <w:name w:val="Body Text"/>
    <w:basedOn w:val="a"/>
    <w:link w:val="Char3"/>
    <w:uiPriority w:val="1"/>
    <w:qFormat/>
    <w:rsid w:val="0061357B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Char3">
    <w:name w:val="正文文本 Char"/>
    <w:basedOn w:val="a0"/>
    <w:link w:val="ab"/>
    <w:uiPriority w:val="1"/>
    <w:rsid w:val="0061357B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61357B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  <w:style w:type="paragraph" w:customStyle="1" w:styleId="CharCharCharCharCharCharChar">
    <w:name w:val="Char Char Char Char Char Char Char"/>
    <w:basedOn w:val="a"/>
    <w:rsid w:val="00B85DF6"/>
    <w:rPr>
      <w:rFonts w:ascii="Calibri" w:eastAsia="宋体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135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273AD6"/>
    <w:pPr>
      <w:keepNext/>
      <w:keepLines/>
      <w:spacing w:before="260" w:after="260" w:line="416" w:lineRule="auto"/>
      <w:outlineLvl w:val="1"/>
    </w:pPr>
    <w:rPr>
      <w:rFonts w:ascii="Cambria" w:eastAsia="方正仿宋_GBK" w:hAnsi="Cambria" w:cs="Times New Roman"/>
      <w:b/>
      <w:sz w:val="32"/>
      <w:szCs w:val="20"/>
    </w:rPr>
  </w:style>
  <w:style w:type="paragraph" w:styleId="3">
    <w:name w:val="heading 3"/>
    <w:basedOn w:val="a"/>
    <w:next w:val="a"/>
    <w:link w:val="3Char"/>
    <w:qFormat/>
    <w:rsid w:val="00092BFD"/>
    <w:pPr>
      <w:keepNext/>
      <w:keepLines/>
      <w:spacing w:before="260" w:after="260" w:line="416" w:lineRule="auto"/>
      <w:outlineLvl w:val="2"/>
    </w:pPr>
    <w:rPr>
      <w:rFonts w:ascii="Times New Roman" w:eastAsia="方正仿宋_GBK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C6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6729"/>
    <w:rPr>
      <w:sz w:val="18"/>
      <w:szCs w:val="18"/>
    </w:rPr>
  </w:style>
  <w:style w:type="paragraph" w:styleId="a4">
    <w:name w:val="footer"/>
    <w:basedOn w:val="a"/>
    <w:link w:val="Char0"/>
    <w:unhideWhenUsed/>
    <w:rsid w:val="002C67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672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73AD6"/>
    <w:rPr>
      <w:rFonts w:ascii="Cambria" w:eastAsia="方正仿宋_GBK" w:hAnsi="Cambria" w:cs="Times New Roman"/>
      <w:b/>
      <w:sz w:val="32"/>
      <w:szCs w:val="20"/>
    </w:rPr>
  </w:style>
  <w:style w:type="paragraph" w:styleId="a5">
    <w:name w:val="Normal (Web)"/>
    <w:basedOn w:val="a"/>
    <w:uiPriority w:val="99"/>
    <w:unhideWhenUsed/>
    <w:rsid w:val="00044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092BFD"/>
    <w:rPr>
      <w:rFonts w:ascii="Times New Roman" w:eastAsia="方正仿宋_GBK" w:hAnsi="Times New Roman" w:cs="Times New Roman"/>
      <w:b/>
      <w:bCs/>
      <w:sz w:val="32"/>
      <w:szCs w:val="32"/>
    </w:rPr>
  </w:style>
  <w:style w:type="character" w:styleId="a6">
    <w:name w:val="footnote reference"/>
    <w:uiPriority w:val="99"/>
    <w:unhideWhenUsed/>
    <w:rsid w:val="00235A61"/>
    <w:rPr>
      <w:rFonts w:ascii="Times New Roman" w:eastAsia="宋体" w:hAnsi="Times New Roman" w:cs="Times New Roman"/>
      <w:vertAlign w:val="superscript"/>
    </w:rPr>
  </w:style>
  <w:style w:type="character" w:styleId="a7">
    <w:name w:val="page number"/>
    <w:unhideWhenUsed/>
    <w:rsid w:val="00235A61"/>
    <w:rPr>
      <w:rFonts w:ascii="Times New Roman" w:eastAsia="宋体" w:hAnsi="Times New Roman" w:cs="Times New Roman"/>
    </w:rPr>
  </w:style>
  <w:style w:type="paragraph" w:styleId="a8">
    <w:name w:val="footnote text"/>
    <w:basedOn w:val="a"/>
    <w:link w:val="Char1"/>
    <w:uiPriority w:val="99"/>
    <w:unhideWhenUsed/>
    <w:rsid w:val="00235A61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8"/>
    <w:uiPriority w:val="99"/>
    <w:rsid w:val="00235A61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qFormat/>
    <w:rsid w:val="00235A61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1"/>
    <w:qFormat/>
    <w:rsid w:val="000B7D3E"/>
    <w:pPr>
      <w:ind w:firstLineChars="200" w:firstLine="420"/>
    </w:pPr>
  </w:style>
  <w:style w:type="paragraph" w:styleId="aa">
    <w:name w:val="Date"/>
    <w:basedOn w:val="a"/>
    <w:next w:val="a"/>
    <w:link w:val="Char2"/>
    <w:uiPriority w:val="99"/>
    <w:semiHidden/>
    <w:unhideWhenUsed/>
    <w:rsid w:val="00152841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152841"/>
  </w:style>
  <w:style w:type="character" w:customStyle="1" w:styleId="1Char">
    <w:name w:val="标题 1 Char"/>
    <w:basedOn w:val="a0"/>
    <w:link w:val="1"/>
    <w:uiPriority w:val="9"/>
    <w:rsid w:val="0061357B"/>
    <w:rPr>
      <w:b/>
      <w:bCs/>
      <w:kern w:val="44"/>
      <w:sz w:val="44"/>
      <w:szCs w:val="44"/>
    </w:rPr>
  </w:style>
  <w:style w:type="paragraph" w:styleId="ab">
    <w:name w:val="Body Text"/>
    <w:basedOn w:val="a"/>
    <w:link w:val="Char3"/>
    <w:uiPriority w:val="1"/>
    <w:qFormat/>
    <w:rsid w:val="0061357B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Char3">
    <w:name w:val="正文文本 Char"/>
    <w:basedOn w:val="a0"/>
    <w:link w:val="ab"/>
    <w:uiPriority w:val="1"/>
    <w:rsid w:val="0061357B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61357B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  <w:style w:type="paragraph" w:customStyle="1" w:styleId="CharCharCharCharCharCharChar">
    <w:name w:val="Char Char Char Char Char Char Char"/>
    <w:basedOn w:val="a"/>
    <w:rsid w:val="00B85DF6"/>
    <w:rPr>
      <w:rFonts w:ascii="Calibri" w:eastAsia="宋体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0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</dc:creator>
  <cp:lastModifiedBy>sss</cp:lastModifiedBy>
  <cp:revision>12</cp:revision>
  <dcterms:created xsi:type="dcterms:W3CDTF">2021-09-17T09:47:00Z</dcterms:created>
  <dcterms:modified xsi:type="dcterms:W3CDTF">2021-12-17T08:03:00Z</dcterms:modified>
</cp:coreProperties>
</file>